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-DG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53810351" name="ec98ab30-347d-11f0-86fa-2308490f2f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0521444" name="ec98ab30-347d-11f0-86fa-2308490f2f4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5145828" name="3ee3b740-347e-11f0-82a2-df6b9eb24b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2284698" name="3ee3b740-347e-11f0-82a2-df6b9eb24b6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57089899" name="79d4de50-347f-11f0-a89a-47d1092018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6724964" name="79d4de50-347f-11f0-a89a-47d1092018f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68769527" name="fe421540-347f-11f0-ab0a-174f91a936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4201934" name="fe421540-347f-11f0-ab0a-174f91a936b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</w:tc>
        <w:tc>
          <w:p>
            <w:pPr>
              <w:spacing w:before="0" w:after="0" w:line="240" w:lineRule="auto"/>
            </w:pPr>
            <w:r>
              <w:t>Decke / 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7114381" name="7841ecd0-3480-11f0-a1a4-5f8518403a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7775376" name="7841ecd0-3480-11f0-a1a4-5f8518403ad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Stuckgasse 19, 450 Lüchingen </w:t>
          </w:r>
        </w:p>
        <w:p>
          <w:pPr>
            <w:spacing w:before="0" w:after="0"/>
          </w:pPr>
          <w:r>
            <w:t>282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